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02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Weekly Team Meeting Notes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Raw notes - intentionally incomplete and partly contradictory</w:t>
      </w:r>
    </w:p>
    <w:p>
      <w:pPr>
        <w:pStyle w:val="Heading2"/>
      </w:pPr>
      <w:r>
        <w:t>Meeting details</w:t>
      </w:r>
    </w:p>
    <w:p>
      <w:r>
        <w:rPr>
          <w:rFonts w:ascii="Calibri" w:hAnsi="Calibri"/>
          <w:b w:val="0"/>
          <w:i w:val="0"/>
          <w:color w:val="2C2C3E"/>
          <w:sz w:val="22"/>
        </w:rPr>
        <w:t>Date: Monday, 10 August 2026 | Time: 09:00-10:05 | Chair: Operations Manager</w:t>
      </w:r>
    </w:p>
    <w:p>
      <w:r>
        <w:rPr>
          <w:rFonts w:ascii="Calibri" w:hAnsi="Calibri"/>
          <w:b w:val="0"/>
          <w:i w:val="0"/>
          <w:color w:val="2C2C3E"/>
          <w:sz w:val="22"/>
        </w:rPr>
        <w:t>Present: Administration - Rima; Accounting - Tarek; Marketing - Noor; Training Coordination - Maya; IT - Karim; Managing Director - joined at 09:40.</w:t>
      </w:r>
    </w:p>
    <w:p>
      <w:pPr>
        <w:pStyle w:val="Heading2"/>
      </w:pPr>
      <w:r>
        <w:t>Raw notes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Python Fundamentals has 11 confirmed students. Room B fits 10 comfortably. Maya suggested moving to Room A; Karim said Room A projector flickers.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Decision sounded like: use Room A if projector is fixed by Thursday. Nobody was clearly assigned to check the projector.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AutoCAD campaign: Noor will prepare visuals by Wednesday. Later she said the designer cannot deliver until Thursday afternoon.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Website schedule still shows the old Revit start date. Rima said she can update it, but Karim usually controls the page. No owner confirmed.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Corporate Excel proposal for Cedar Foods: send by Tuesday? Tarek wrote Wednesday in his notebook. Pricing still needs MD approval.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Two instructor invoices are missing tax details. Tarek will send them back today and close August payroll by Friday.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Students requested recorded sessions for Digital Marketing. Team agreed recordings may be shared only with enrolled students for 30 days.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Photography field visit: Saturday 22 August mentioned, but the course calendar says Saturday 29 August. Maya to verify - no deadline stated.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Open issue: decide whether to add a second Python cohort if inquiries reach 18. Current inquiry count reported as 16, but administration sheet showed 17.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Next meeting: Monday at 09:00. Someone should bring the room-capacity options and the Cedar Foods proposal status.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EX02_Team_Meeting_Notes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