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Detailed Meeting Notes for AI Summarization Exercise</w:t>
      </w:r>
    </w:p>
    <w:p>
      <w:r>
        <w:br/>
        <w:t>Quarterly Operations &amp; Digital Transformation Meeting</w:t>
        <w:br/>
        <w:t>Date: September 8</w:t>
        <w:br/>
        <w:t>Duration: 2 hours</w:t>
        <w:br/>
        <w:t>Attendees:</w:t>
        <w:br/>
        <w:t>• Naj – Managing Director</w:t>
        <w:br/>
        <w:t>• Maya – Operations Manager</w:t>
        <w:br/>
        <w:t>• Karim – IT Manager</w:t>
        <w:br/>
        <w:t>• Rania – Finance Manager</w:t>
        <w:br/>
        <w:t>• Samer – Sales Manager</w:t>
        <w:br/>
        <w:t>• Hiba – HR Manager</w:t>
        <w:br/>
        <w:br/>
        <w:t>Naj welcomed everyone and thanked them for attending. The team spent a few minutes talking about the recent public holiday, traffic, and how busy everyone had been preparing for the new training season.</w:t>
        <w:br/>
        <w:br/>
        <w:t>The meeting officially began with a review of the previous action items. Maya confirmed that the classroom renovation project had been completed one week ahead of schedule and all rooms were now available. She mentioned that only a few chairs still needed replacement, but this would not affect operations.</w:t>
        <w:br/>
        <w:br/>
        <w:t>Karim presented the progress of the new Student Management System. He explained that development is approximately 85% complete. The login module, student registration, attendance tracking, and instructor dashboard are finished. The payment integration is still under development because the payment gateway provider requested additional security documentation. Karim expects this feature to be completed within three weeks.</w:t>
        <w:br/>
        <w:br/>
        <w:t>After discussion, the team agreed that the Student Management System will be launched on October 15 provided that payment integration is completed by October 5 and testing does not reveal critical issues.</w:t>
        <w:br/>
        <w:br/>
        <w:t>Rania reviewed the project budget. The original approved budget was $60,000. Current spending has reached $52,400. She warned that purchasing additional servers would exceed the budget. After discussion, everyone agreed that any expense above the remaining budget requires written approval from the Managing Director.</w:t>
        <w:br/>
        <w:br/>
        <w:t>Samer reported that corporate training inquiries have increased by approximately 30% compared to the previous quarter. However, he explained that response times to customer inquiries are inconsistent because several instructors answer emails differently. The group agreed that a standardized customer response template should be created and used by everyone.</w:t>
        <w:br/>
        <w:br/>
        <w:t>Hiba proposed organizing internal AI training for all administrative employees. She explained that many staff members already use ChatGPT but do so inconsistently. The proposal was approved. HR will organize four workshops during October covering prompt writing, document summarization, email drafting, and spreadsheet automation.</w:t>
        <w:br/>
        <w:br/>
        <w:t>The discussion then moved to marketing. Samer recommended increasing investment in LinkedIn advertising while reducing spending on newspaper advertisements because recent campaigns generated very few leads. The proposal was accepted. The marketing budget will be reallocated beginning next month.</w:t>
        <w:br/>
        <w:br/>
        <w:t>Karim recommended replacing five desktop computers used in the graphics lab because they no longer meet software requirements. Rather than replacing every computer immediately, the group decided to replace only the two oldest systems this quarter and review the remaining equipment during the annual budget meeting.</w:t>
        <w:br/>
        <w:br/>
        <w:t>Maya suggested implementing weekly project status meetings every Monday at 9:00 AM so department heads can identify issues earlier. Everyone agreed, and she will prepare and distribute the meeting agenda every Friday afternoon.</w:t>
        <w:br/>
        <w:br/>
        <w:t>The team reviewed customer feedback from the last three months. The highest-rated courses were Python, Revit BIM, and Photography. Several customers requested more evening classes and additional online sessions. Maya will prepare a revised course schedule that includes at least three new evening sections before the end of the month.</w:t>
        <w:br/>
        <w:br/>
        <w:t>The following action items were assigned:</w:t>
        <w:br/>
        <w:t>• Karim will complete payment integration by October 5.</w:t>
        <w:br/>
        <w:t>• Karim will coordinate system testing with all departments.</w:t>
        <w:br/>
        <w:t>• Maya will publish the revised training schedule by September 28.</w:t>
        <w:br/>
        <w:t>• Rania will prepare a revised budget report including projected hardware costs.</w:t>
        <w:br/>
        <w:t>• Samer will draft the standardized customer email templates by September 20.</w:t>
        <w:br/>
        <w:t>• Hiba will schedule AI workshops and circulate the training calendar by September 18.</w:t>
        <w:br/>
        <w:br/>
        <w:t>Near the end of the meeting, everyone briefly discussed weekend plans, congratulated Samer on completing a marathon, and talked about where to hold the annual staff dinner.</w:t>
        <w:br/>
        <w:br/>
        <w:t>The meeting ended with Naj thanking everyone for their contributions and reminding the team that meeting deadlines is the highest priority before the October system launch.</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